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38279955" name="44f22d40-0bee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9274374" name="44f22d40-0bee-11f1-a93b-bd0bdcdb44e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51546351" name="3747bd9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4419198" name="3747bd90-0be9-11f1-a93b-bd0bdcdb44e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32916742" name="56df0d2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8111154" name="56df0d20-0be9-11f1-a93b-bd0bdcdb44e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91909869" name="1db080d0-0bec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5466621" name="1db080d0-0bec-11f1-a93b-bd0bdcdb44e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Labor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1363937" name="8c6a6bf0-0bef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7381062" name="8c6a6bf0-0bef-11f1-a93b-bd0bdcdb44e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54035986" name="66d6936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7250457" name="66d69360-0be9-11f1-a93b-bd0bdcdb44ec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9394131" name="640e6b50-0bec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2762682" name="640e6b50-0bec-11f1-a93b-bd0bdcdb44e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Wohnung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17132073" name="83940f0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1913379" name="83940f00-0be9-11f1-a93b-bd0bdcdb44ec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Wohnung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Küchenrückwand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42991178" name="963817a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3651163" name="963817a0-0be9-11f1-a93b-bd0bdcdb44ec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Wohnung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24537283" name="ae0673e0-0be9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6990949" name="ae0673e0-0be9-11f1-a93b-bd0bdcdb44e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Deckenpanelen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78447886" name="8effd950-0bee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176116" name="8effd950-0bee-11f1-a93b-bd0bdcdb44e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2061726" name="0564b730-0bec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0663127" name="0564b730-0bec-11f1-a93b-bd0bdcdb44ec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Wohnung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03285994" name="2abcce00-0bec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8809113" name="2abcce00-0bec-11f1-a93b-bd0bdcdb44ec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2.Lage 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42068772" name="1299d730-0bee-11f1-a93b-bd0bdcdb44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8526459" name="1299d730-0bee-11f1-a93b-bd0bdcdb44ec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Ottostrasse 30, 7000 Chur, Schweiz</w:t>
          </w:r>
        </w:p>
        <w:p>
          <w:pPr>
            <w:spacing w:before="0" w:after="0"/>
          </w:pPr>
          <w:r>
            <w:t>727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